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CCCoverName"/>
      </w:pPr>
      <w:r>
        <w:t>CANDIDATE NAME</w:t>
      </w:r>
    </w:p>
    <w:p>
      <w:pPr>
        <w:pStyle w:val="CCCContact"/>
      </w:pPr>
      <w:r>
        <w:t>City | Email | LinkedIn</w:t>
      </w:r>
    </w:p>
    <w:p>
      <w:r>
        <w:t>Date</w:t>
      </w:r>
    </w:p>
    <w:p>
      <w:r>
        <w:t>Hiring Manager</w:t>
      </w:r>
    </w:p>
    <w:p>
      <w:r>
        <w:t>Company</w:t>
      </w:r>
    </w:p>
    <w:p>
      <w:r>
        <w:t>Re: Role title</w:t>
      </w:r>
    </w:p>
    <w:p>
      <w:r>
        <w:t>Dear Hiring Manager,</w:t>
      </w:r>
    </w:p>
    <w:p>
      <w:r>
        <w:t>A specific opening explaining why the opportunity matters.</w:t>
      </w:r>
    </w:p>
    <w:p>
      <w:r>
        <w:t>A focused paragraph with the strongest role-relevant proof.</w:t>
      </w:r>
    </w:p>
    <w:p>
      <w:r>
        <w:t>A second proof paragraph or practical first-90-days contribution.</w:t>
      </w:r>
    </w:p>
    <w:p>
      <w:r>
        <w:t>A confident close.</w:t>
      </w:r>
    </w:p>
    <w:p>
      <w:r>
        <w:t>Kind regards,</w:t>
      </w:r>
    </w:p>
    <w:p>
      <w:r>
        <w:t>Candidate Name</w:t>
      </w:r>
    </w:p>
    <w:sectPr w:rsidR="00FC693F" w:rsidRPr="0006063C" w:rsidSect="00034616">
      <w:pgSz w:w="11909" w:h="16834"/>
      <w:pgMar w:top="936" w:right="1008" w:bottom="936" w:left="1008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50" w:line="250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32"/>
      <w:ind w:left="288" w:hanging="202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CCName">
    <w:name w:val="CCC Name"/>
    <w:pPr>
      <w:keepNext/>
      <w:spacing w:before="0" w:after="20"/>
    </w:pPr>
    <w:rPr>
      <w:rFonts w:ascii="Arial" w:hAnsi="Arial"/>
      <w:b/>
      <w:color w:val="17324D"/>
      <w:sz w:val="36"/>
    </w:rPr>
  </w:style>
  <w:style w:type="paragraph" w:customStyle="1" w:styleId="CCCHeadline">
    <w:name w:val="CCC Headline"/>
    <w:pPr>
      <w:keepNext/>
      <w:spacing w:before="0" w:after="40"/>
    </w:pPr>
    <w:rPr>
      <w:rFonts w:ascii="Arial" w:hAnsi="Arial"/>
      <w:b/>
      <w:color w:val="4B5563"/>
      <w:sz w:val="21"/>
    </w:rPr>
  </w:style>
  <w:style w:type="paragraph" w:customStyle="1" w:styleId="CCCContact">
    <w:name w:val="CCC Contact"/>
    <w:pPr>
      <w:keepNext/>
      <w:spacing w:before="0" w:after="100"/>
    </w:pPr>
    <w:rPr>
      <w:rFonts w:ascii="Arial" w:hAnsi="Arial"/>
      <w:b w:val="0"/>
      <w:color w:val="4B5563"/>
      <w:sz w:val="18"/>
    </w:rPr>
  </w:style>
  <w:style w:type="paragraph" w:customStyle="1" w:styleId="CCCHeading">
    <w:name w:val="CCC Heading"/>
    <w:pPr>
      <w:keepNext/>
      <w:spacing w:before="100" w:after="40"/>
    </w:pPr>
    <w:rPr>
      <w:rFonts w:ascii="Arial" w:hAnsi="Arial"/>
      <w:b/>
      <w:color w:val="17324D"/>
      <w:sz w:val="20"/>
    </w:rPr>
  </w:style>
  <w:style w:type="paragraph" w:customStyle="1" w:styleId="CCCExperience">
    <w:name w:val="CCC Experience"/>
    <w:pPr>
      <w:keepNext/>
      <w:spacing w:before="60" w:after="0"/>
    </w:pPr>
    <w:rPr>
      <w:rFonts w:ascii="Arial" w:hAnsi="Arial"/>
      <w:b/>
      <w:sz w:val="20"/>
    </w:rPr>
  </w:style>
  <w:style w:type="paragraph" w:customStyle="1" w:styleId="CCCCoverName">
    <w:name w:val="CCC Cover Name"/>
    <w:pPr>
      <w:keepNext/>
      <w:spacing w:before="0" w:after="40"/>
    </w:pPr>
    <w:rPr>
      <w:rFonts w:ascii="Arial" w:hAnsi="Arial"/>
      <w:b/>
      <w:color w:val="17324D"/>
      <w:sz w:val="3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